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技术变更记录</w:t>
      </w:r>
    </w:p>
    <w:p>
      <w:r>
        <w:t>记录编号：FM-116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变更编号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变更内容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变更原因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变更日期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影响评估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表单编号：FM-116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